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76560" name="019f8e0d-96c8-7aa5-9f03-817365a7aa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9623671" name="019f8e0d-96c8-7aa5-9f03-817365a7aa0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Kaminabdichtung</w:t>
            </w:r>
          </w:p>
        </w:tc>
        <w:tc>
          <w:p>
            <w:pPr>
              <w:spacing w:before="0" w:after="0" w:line="240" w:lineRule="auto"/>
            </w:pPr>
            <w:r>
              <w:t>Dachpappe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68602111" name="019f8e14-6dbd-7367-83ce-1ea64cb708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2871145" name="019f8e14-6dbd-7367-83ce-1ea64cb708d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Aussenwände</w:t>
            </w:r>
          </w:p>
          <w:p>
            <w:pPr>
              <w:spacing w:before="0" w:after="0" w:line="240" w:lineRule="auto"/>
            </w:pPr>
            <w:r>
              <w:t>gesamtes Haus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Isolation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69521350" name="019f8e16-37f4-75cb-a590-c801abb130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56680" name="019f8e16-37f4-75cb-a590-c801abb130b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Haus</w:t>
            </w:r>
          </w:p>
          <w:p>
            <w:pPr>
              <w:spacing w:before="0" w:after="0" w:line="240" w:lineRule="auto"/>
            </w:pPr>
            <w:r>
              <w:t>alle Stockwerke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0893752" name="019f8e18-64fb-71f2-a5ac-10259547d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2185275" name="019f8e18-64fb-71f2-a5ac-10259547db6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gesamter Einbau aus 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87626037" name="019f8e1a-694a-701b-90a4-3309169f57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457051" name="019f8e1a-694a-701b-90a4-3309169f57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gesamtes Haus</w:t>
            </w:r>
          </w:p>
          <w:p>
            <w:pPr>
              <w:spacing w:before="0" w:after="0" w:line="240" w:lineRule="auto"/>
            </w:pPr>
            <w:r>
              <w:t>alle Stockwerke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36907406" name="019f8e1b-8bc7-7f4a-b51c-da9c4e01b3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2558067" name="019f8e1b-8bc7-7f4a-b51c-da9c4e01b3c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Von Stempel Langwies</w:t>
          </w:r>
        </w:p>
        <w:p>
          <w:pPr>
            <w:spacing w:before="0" w:after="0"/>
          </w:pPr>
          <w:r>
            <w:t>1089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